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DE3" w:rsidRPr="00080E27" w:rsidRDefault="00080E27" w:rsidP="00080E27">
      <w:pPr>
        <w:pStyle w:val="21"/>
        <w:ind w:left="0"/>
        <w:jc w:val="center"/>
        <w:rPr>
          <w:szCs w:val="24"/>
        </w:rPr>
      </w:pPr>
      <w:r w:rsidRPr="00080E27">
        <w:rPr>
          <w:szCs w:val="24"/>
        </w:rPr>
        <w:t>Филиал ПАО «</w:t>
      </w:r>
      <w:proofErr w:type="spellStart"/>
      <w:r w:rsidRPr="00080E27">
        <w:rPr>
          <w:szCs w:val="24"/>
        </w:rPr>
        <w:t>Россети</w:t>
      </w:r>
      <w:proofErr w:type="spellEnd"/>
      <w:r w:rsidRPr="00080E27">
        <w:rPr>
          <w:szCs w:val="24"/>
        </w:rPr>
        <w:t xml:space="preserve"> Центр и Приволжье» – «</w:t>
      </w:r>
      <w:r w:rsidR="00130F3D">
        <w:rPr>
          <w:sz w:val="26"/>
          <w:szCs w:val="26"/>
        </w:rPr>
        <w:t>Нижновэнерго</w:t>
      </w:r>
      <w:r w:rsidRPr="00080E27">
        <w:rPr>
          <w:szCs w:val="24"/>
        </w:rPr>
        <w:t>»</w:t>
      </w:r>
    </w:p>
    <w:p w:rsidR="00A36903" w:rsidRDefault="00A36903" w:rsidP="002B793B">
      <w:pPr>
        <w:ind w:firstLine="567"/>
        <w:rPr>
          <w:sz w:val="26"/>
          <w:szCs w:val="26"/>
        </w:rPr>
      </w:pPr>
    </w:p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F369C5" w:rsidRPr="00D26836" w:rsidTr="004D040C">
        <w:trPr>
          <w:trHeight w:val="2261"/>
        </w:trPr>
        <w:tc>
          <w:tcPr>
            <w:tcW w:w="5076" w:type="dxa"/>
          </w:tcPr>
          <w:p w:rsidR="00F369C5" w:rsidRPr="00D26836" w:rsidRDefault="00F369C5" w:rsidP="004D040C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:rsidR="00F369C5" w:rsidRPr="00D26836" w:rsidRDefault="00A30FA6" w:rsidP="004D04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369C5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="00F369C5" w:rsidRPr="00D26836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="00F369C5" w:rsidRPr="00D26836">
              <w:rPr>
                <w:sz w:val="26"/>
                <w:szCs w:val="26"/>
              </w:rPr>
              <w:t xml:space="preserve"> директора – </w:t>
            </w:r>
          </w:p>
          <w:p w:rsidR="00F369C5" w:rsidRPr="00D26836" w:rsidRDefault="00A30FA6" w:rsidP="004D04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="00F369C5" w:rsidRPr="00D26836">
              <w:rPr>
                <w:sz w:val="26"/>
                <w:szCs w:val="26"/>
              </w:rPr>
              <w:t xml:space="preserve"> инженер  </w:t>
            </w:r>
          </w:p>
          <w:p w:rsidR="00F369C5" w:rsidRDefault="00F369C5" w:rsidP="004D040C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>
              <w:rPr>
                <w:sz w:val="26"/>
                <w:szCs w:val="26"/>
              </w:rPr>
              <w:t>Нижновэнерго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A30FA6" w:rsidRPr="00D26836" w:rsidRDefault="00A30FA6" w:rsidP="004D040C">
            <w:pPr>
              <w:rPr>
                <w:b/>
                <w:sz w:val="26"/>
                <w:szCs w:val="26"/>
              </w:rPr>
            </w:pP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  <w:r w:rsidRPr="00563FBC">
              <w:rPr>
                <w:sz w:val="26"/>
                <w:szCs w:val="26"/>
                <w:u w:val="single"/>
              </w:rPr>
              <w:t xml:space="preserve">________________ </w:t>
            </w:r>
            <w:r w:rsidRPr="00D26836">
              <w:rPr>
                <w:sz w:val="26"/>
                <w:szCs w:val="26"/>
              </w:rPr>
              <w:t>/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Глебов Ю.А.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 w:rsidRPr="00D26836">
              <w:rPr>
                <w:sz w:val="26"/>
                <w:szCs w:val="26"/>
              </w:rPr>
              <w:t>/</w:t>
            </w:r>
          </w:p>
          <w:p w:rsidR="00F369C5" w:rsidRPr="00D26836" w:rsidRDefault="00F369C5" w:rsidP="004D040C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      (расшифровка)</w:t>
            </w:r>
          </w:p>
          <w:p w:rsidR="00F369C5" w:rsidRPr="00D26836" w:rsidRDefault="00F369C5" w:rsidP="004D040C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</w:t>
            </w:r>
            <w:r w:rsidRPr="00563FBC">
              <w:rPr>
                <w:sz w:val="26"/>
                <w:szCs w:val="26"/>
                <w:u w:val="single"/>
              </w:rPr>
              <w:t xml:space="preserve"> ____</w:t>
            </w:r>
            <w:r w:rsidRPr="00D26836">
              <w:rPr>
                <w:sz w:val="26"/>
                <w:szCs w:val="26"/>
              </w:rPr>
              <w:t xml:space="preserve"> » </w:t>
            </w:r>
            <w:r w:rsidRPr="00563FBC">
              <w:rPr>
                <w:sz w:val="26"/>
                <w:szCs w:val="26"/>
                <w:u w:val="single"/>
              </w:rPr>
              <w:t>______________</w:t>
            </w:r>
            <w:r w:rsidRPr="00D26836">
              <w:rPr>
                <w:sz w:val="26"/>
                <w:szCs w:val="26"/>
              </w:rPr>
              <w:t xml:space="preserve"> 202</w:t>
            </w:r>
            <w:r w:rsidR="005E3226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:rsidR="00F369C5" w:rsidRPr="00D26836" w:rsidRDefault="00F369C5" w:rsidP="004D040C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Исполняющий обязанности з</w:t>
            </w:r>
            <w:r w:rsidRPr="00D26836">
              <w:rPr>
                <w:sz w:val="26"/>
                <w:szCs w:val="26"/>
              </w:rPr>
              <w:t xml:space="preserve">аместитель директора по инвестиционной деятельности </w:t>
            </w: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>
              <w:rPr>
                <w:sz w:val="26"/>
                <w:szCs w:val="26"/>
              </w:rPr>
              <w:t>Нижновэнерго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</w:t>
            </w:r>
            <w:r w:rsidRPr="00563FBC">
              <w:rPr>
                <w:sz w:val="26"/>
                <w:szCs w:val="26"/>
                <w:u w:val="single"/>
              </w:rPr>
              <w:t>____________</w:t>
            </w:r>
            <w:r w:rsidRPr="00D26836">
              <w:rPr>
                <w:sz w:val="26"/>
                <w:szCs w:val="26"/>
              </w:rPr>
              <w:t xml:space="preserve"> /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Карпович Н.А.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 w:rsidRPr="00D26836">
              <w:rPr>
                <w:sz w:val="26"/>
                <w:szCs w:val="26"/>
              </w:rPr>
              <w:t>/</w:t>
            </w:r>
          </w:p>
          <w:p w:rsidR="00F369C5" w:rsidRPr="00D26836" w:rsidRDefault="00F369C5" w:rsidP="004D040C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(</w:t>
            </w:r>
            <w:proofErr w:type="gramStart"/>
            <w:r w:rsidRPr="00D26836">
              <w:rPr>
                <w:sz w:val="26"/>
                <w:szCs w:val="26"/>
                <w:vertAlign w:val="superscript"/>
              </w:rPr>
              <w:t xml:space="preserve">подпись)   </w:t>
            </w:r>
            <w:proofErr w:type="gramEnd"/>
            <w:r w:rsidRPr="00D26836">
              <w:rPr>
                <w:sz w:val="26"/>
                <w:szCs w:val="26"/>
                <w:vertAlign w:val="superscript"/>
              </w:rPr>
              <w:t xml:space="preserve">                     (расшифровка)</w:t>
            </w:r>
          </w:p>
          <w:p w:rsidR="00F369C5" w:rsidRPr="00D26836" w:rsidRDefault="00F369C5" w:rsidP="004D040C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</w:t>
            </w:r>
            <w:r w:rsidRPr="00563FBC">
              <w:rPr>
                <w:sz w:val="26"/>
                <w:szCs w:val="26"/>
                <w:u w:val="single"/>
              </w:rPr>
              <w:t xml:space="preserve"> ____</w:t>
            </w:r>
            <w:r w:rsidRPr="00D26836">
              <w:rPr>
                <w:sz w:val="26"/>
                <w:szCs w:val="26"/>
              </w:rPr>
              <w:t xml:space="preserve"> »</w:t>
            </w:r>
            <w:r w:rsidRPr="00563FBC">
              <w:rPr>
                <w:sz w:val="26"/>
                <w:szCs w:val="26"/>
                <w:u w:val="single"/>
              </w:rPr>
              <w:t xml:space="preserve"> ______________</w:t>
            </w:r>
            <w:r w:rsidRPr="00D26836">
              <w:rPr>
                <w:sz w:val="26"/>
                <w:szCs w:val="26"/>
              </w:rPr>
              <w:t xml:space="preserve"> 202</w:t>
            </w:r>
            <w:r w:rsidR="005E3226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:rsidR="00080E27" w:rsidRDefault="00080E27" w:rsidP="002B793B">
      <w:pPr>
        <w:ind w:firstLine="567"/>
        <w:rPr>
          <w:sz w:val="26"/>
          <w:szCs w:val="26"/>
        </w:rPr>
      </w:pPr>
    </w:p>
    <w:p w:rsidR="00080E27" w:rsidRDefault="00080E27" w:rsidP="00080E27">
      <w:pPr>
        <w:rPr>
          <w:noProof/>
          <w:sz w:val="24"/>
          <w:szCs w:val="24"/>
          <w:lang w:eastAsia="ru-RU"/>
        </w:rPr>
      </w:pPr>
    </w:p>
    <w:p w:rsidR="00130F3D" w:rsidRDefault="00130F3D" w:rsidP="00080E27">
      <w:pPr>
        <w:rPr>
          <w:noProof/>
          <w:sz w:val="24"/>
          <w:szCs w:val="24"/>
          <w:lang w:eastAsia="ru-RU"/>
        </w:rPr>
      </w:pPr>
    </w:p>
    <w:p w:rsidR="00130F3D" w:rsidRDefault="00130F3D" w:rsidP="00080E27">
      <w:pPr>
        <w:rPr>
          <w:noProof/>
          <w:sz w:val="24"/>
          <w:szCs w:val="24"/>
          <w:lang w:eastAsia="ru-RU"/>
        </w:rPr>
      </w:pPr>
    </w:p>
    <w:p w:rsidR="00130F3D" w:rsidRDefault="00130F3D" w:rsidP="00080E27">
      <w:pPr>
        <w:rPr>
          <w:noProof/>
          <w:sz w:val="24"/>
          <w:szCs w:val="24"/>
          <w:lang w:eastAsia="ru-RU"/>
        </w:rPr>
      </w:pPr>
    </w:p>
    <w:p w:rsidR="00130F3D" w:rsidRDefault="00130F3D" w:rsidP="00080E27">
      <w:pPr>
        <w:rPr>
          <w:noProof/>
          <w:sz w:val="24"/>
          <w:szCs w:val="24"/>
          <w:lang w:eastAsia="ru-RU"/>
        </w:rPr>
      </w:pPr>
    </w:p>
    <w:p w:rsidR="00130F3D" w:rsidRDefault="00130F3D" w:rsidP="00080E27">
      <w:pPr>
        <w:rPr>
          <w:noProof/>
          <w:sz w:val="24"/>
          <w:szCs w:val="24"/>
          <w:lang w:eastAsia="ru-RU"/>
        </w:rPr>
      </w:pPr>
    </w:p>
    <w:p w:rsidR="00A36903" w:rsidRPr="00D26836" w:rsidRDefault="00A36903" w:rsidP="00B1227E">
      <w:pPr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</w:p>
    <w:p w:rsidR="00080E27" w:rsidRPr="00080E27" w:rsidRDefault="00080E27" w:rsidP="00080E27">
      <w:pPr>
        <w:rPr>
          <w:sz w:val="26"/>
          <w:szCs w:val="26"/>
        </w:rPr>
      </w:pPr>
    </w:p>
    <w:p w:rsidR="00080E27" w:rsidRPr="00080E27" w:rsidRDefault="00080E27" w:rsidP="00080E27">
      <w:pPr>
        <w:rPr>
          <w:sz w:val="26"/>
          <w:szCs w:val="26"/>
        </w:rPr>
      </w:pPr>
    </w:p>
    <w:p w:rsidR="00730DE3" w:rsidRPr="00080E2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 xml:space="preserve">на выполнение работ по проектированию </w:t>
      </w:r>
      <w:r w:rsidR="00B1227E">
        <w:rPr>
          <w:sz w:val="26"/>
          <w:szCs w:val="26"/>
        </w:rPr>
        <w:t>«</w:t>
      </w:r>
      <w:r w:rsidR="00B1227E" w:rsidRPr="00B1227E">
        <w:rPr>
          <w:sz w:val="26"/>
          <w:szCs w:val="26"/>
        </w:rPr>
        <w:t xml:space="preserve">Модернизация электросетевых объектов </w:t>
      </w:r>
      <w:proofErr w:type="spellStart"/>
      <w:r w:rsidR="00B1227E" w:rsidRPr="00B1227E">
        <w:rPr>
          <w:sz w:val="26"/>
          <w:szCs w:val="26"/>
        </w:rPr>
        <w:t>Сергачского</w:t>
      </w:r>
      <w:proofErr w:type="spellEnd"/>
      <w:r w:rsidR="00B1227E" w:rsidRPr="00B1227E">
        <w:rPr>
          <w:sz w:val="26"/>
          <w:szCs w:val="26"/>
        </w:rPr>
        <w:t xml:space="preserve"> РЭС филиала ПАО "</w:t>
      </w:r>
      <w:proofErr w:type="spellStart"/>
      <w:r w:rsidR="00B1227E" w:rsidRPr="00B1227E">
        <w:rPr>
          <w:sz w:val="26"/>
          <w:szCs w:val="26"/>
        </w:rPr>
        <w:t>Россети</w:t>
      </w:r>
      <w:proofErr w:type="spellEnd"/>
      <w:r w:rsidR="00B1227E" w:rsidRPr="00B1227E">
        <w:rPr>
          <w:sz w:val="26"/>
          <w:szCs w:val="26"/>
        </w:rPr>
        <w:t xml:space="preserve"> Цент</w:t>
      </w:r>
      <w:r w:rsidR="00162A7F">
        <w:rPr>
          <w:sz w:val="26"/>
          <w:szCs w:val="26"/>
        </w:rPr>
        <w:t>р и Приволжье" - "Нижновэнерго"»</w:t>
      </w:r>
    </w:p>
    <w:p w:rsidR="00250E51" w:rsidRPr="00B1227E" w:rsidRDefault="00B1227E" w:rsidP="00B1227E">
      <w:pPr>
        <w:ind w:firstLine="567"/>
        <w:jc w:val="center"/>
        <w:rPr>
          <w:b/>
          <w:sz w:val="26"/>
          <w:szCs w:val="26"/>
        </w:rPr>
      </w:pPr>
      <w:r w:rsidRPr="00B1227E">
        <w:rPr>
          <w:b/>
          <w:sz w:val="26"/>
          <w:szCs w:val="26"/>
        </w:rPr>
        <w:t>ПИР</w:t>
      </w: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854B80" w:rsidRPr="00F317CA" w:rsidRDefault="00175041" w:rsidP="00854B80">
      <w:pPr>
        <w:pStyle w:val="2"/>
        <w:numPr>
          <w:ilvl w:val="0"/>
          <w:numId w:val="0"/>
        </w:numPr>
        <w:rPr>
          <w:sz w:val="26"/>
          <w:szCs w:val="26"/>
        </w:rPr>
      </w:pPr>
      <w:r w:rsidRPr="00F317CA">
        <w:rPr>
          <w:sz w:val="26"/>
          <w:szCs w:val="26"/>
        </w:rPr>
        <w:t>ТЗ/52</w:t>
      </w:r>
      <w:r w:rsidR="00825B93" w:rsidRPr="00F317CA">
        <w:rPr>
          <w:sz w:val="26"/>
          <w:szCs w:val="26"/>
        </w:rPr>
        <w:t>/2023</w:t>
      </w:r>
      <w:r w:rsidR="00080E27" w:rsidRPr="00F317CA">
        <w:rPr>
          <w:sz w:val="26"/>
          <w:szCs w:val="26"/>
        </w:rPr>
        <w:t>/</w:t>
      </w:r>
      <w:r w:rsidR="00825B93" w:rsidRPr="00F317CA">
        <w:rPr>
          <w:sz w:val="26"/>
          <w:szCs w:val="26"/>
        </w:rPr>
        <w:t>1</w:t>
      </w:r>
      <w:r w:rsidRPr="00F317CA">
        <w:rPr>
          <w:sz w:val="26"/>
          <w:szCs w:val="26"/>
        </w:rPr>
        <w:t>/1</w:t>
      </w:r>
      <w:r w:rsidR="00080E27" w:rsidRPr="00F317CA">
        <w:rPr>
          <w:sz w:val="26"/>
          <w:szCs w:val="26"/>
        </w:rPr>
        <w:t xml:space="preserve"> </w:t>
      </w:r>
    </w:p>
    <w:p w:rsidR="00854B80" w:rsidRPr="00A30FA6" w:rsidRDefault="00854B80" w:rsidP="00854B80">
      <w:pPr>
        <w:pStyle w:val="2"/>
        <w:numPr>
          <w:ilvl w:val="0"/>
          <w:numId w:val="0"/>
        </w:numPr>
        <w:rPr>
          <w:sz w:val="26"/>
          <w:szCs w:val="26"/>
          <w:highlight w:val="yellow"/>
        </w:rPr>
      </w:pPr>
    </w:p>
    <w:p w:rsidR="00C20770" w:rsidRPr="00A30FA6" w:rsidRDefault="00C20770" w:rsidP="00F317CA">
      <w:pPr>
        <w:ind w:firstLine="567"/>
        <w:jc w:val="center"/>
        <w:rPr>
          <w:b/>
          <w:sz w:val="26"/>
          <w:szCs w:val="26"/>
          <w:highlight w:val="yellow"/>
        </w:rPr>
      </w:pPr>
    </w:p>
    <w:p w:rsidR="00B965DF" w:rsidRPr="00B85C4B" w:rsidRDefault="00F317CA" w:rsidP="00F317CA">
      <w:pPr>
        <w:ind w:left="3545" w:firstLine="424"/>
        <w:rPr>
          <w:b/>
          <w:sz w:val="24"/>
          <w:szCs w:val="24"/>
        </w:rPr>
      </w:pPr>
      <w:r w:rsidRPr="00B1227E">
        <w:rPr>
          <w:b/>
          <w:sz w:val="24"/>
          <w:szCs w:val="24"/>
        </w:rPr>
        <w:t>NNE-</w:t>
      </w:r>
      <w:r w:rsidR="00B1227E" w:rsidRPr="00B1227E">
        <w:rPr>
          <w:b/>
          <w:sz w:val="24"/>
          <w:szCs w:val="24"/>
        </w:rPr>
        <w:t>02738-000</w:t>
      </w:r>
    </w:p>
    <w:p w:rsidR="004527D2" w:rsidRPr="00B85C4B" w:rsidRDefault="004527D2" w:rsidP="00C20770">
      <w:pPr>
        <w:ind w:firstLine="567"/>
        <w:rPr>
          <w:b/>
          <w:sz w:val="26"/>
          <w:szCs w:val="26"/>
        </w:rPr>
      </w:pPr>
    </w:p>
    <w:p w:rsidR="00B965DF" w:rsidRPr="00B85C4B" w:rsidRDefault="00B965DF" w:rsidP="00C20770">
      <w:pPr>
        <w:ind w:firstLine="567"/>
        <w:rPr>
          <w:b/>
          <w:sz w:val="26"/>
          <w:szCs w:val="26"/>
        </w:rPr>
      </w:pPr>
    </w:p>
    <w:p w:rsidR="00C20770" w:rsidRPr="00B85C4B" w:rsidRDefault="00C20770" w:rsidP="00C20770">
      <w:pPr>
        <w:jc w:val="center"/>
      </w:pPr>
    </w:p>
    <w:p w:rsidR="00A36903" w:rsidRPr="00B85C4B" w:rsidRDefault="00A36903" w:rsidP="002B793B">
      <w:pPr>
        <w:ind w:firstLine="567"/>
        <w:rPr>
          <w:sz w:val="26"/>
          <w:szCs w:val="26"/>
        </w:rPr>
      </w:pPr>
    </w:p>
    <w:p w:rsidR="00A36903" w:rsidRPr="00B85C4B" w:rsidRDefault="00A36903" w:rsidP="002B793B">
      <w:pPr>
        <w:ind w:firstLine="567"/>
        <w:rPr>
          <w:sz w:val="26"/>
          <w:szCs w:val="26"/>
        </w:rPr>
      </w:pPr>
    </w:p>
    <w:p w:rsidR="00A36903" w:rsidRPr="00B85C4B" w:rsidRDefault="00A36903" w:rsidP="002B793B">
      <w:pPr>
        <w:ind w:firstLine="567"/>
        <w:rPr>
          <w:sz w:val="26"/>
          <w:szCs w:val="26"/>
        </w:rPr>
      </w:pPr>
    </w:p>
    <w:p w:rsidR="00080E27" w:rsidRPr="00B85C4B" w:rsidRDefault="00080E27" w:rsidP="002B793B">
      <w:pPr>
        <w:ind w:firstLine="567"/>
        <w:rPr>
          <w:sz w:val="26"/>
          <w:szCs w:val="26"/>
        </w:rPr>
      </w:pPr>
    </w:p>
    <w:p w:rsidR="00A36903" w:rsidRPr="00B85C4B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162A7F" w:rsidRDefault="00162A7F" w:rsidP="002B793B">
      <w:pPr>
        <w:ind w:firstLine="567"/>
        <w:rPr>
          <w:sz w:val="26"/>
          <w:szCs w:val="26"/>
        </w:rPr>
      </w:pPr>
    </w:p>
    <w:p w:rsidR="00162A7F" w:rsidRDefault="00162A7F" w:rsidP="002B793B">
      <w:pPr>
        <w:ind w:firstLine="567"/>
        <w:rPr>
          <w:sz w:val="26"/>
          <w:szCs w:val="26"/>
        </w:rPr>
      </w:pPr>
    </w:p>
    <w:p w:rsidR="00162A7F" w:rsidRPr="00B85C4B" w:rsidRDefault="00162A7F" w:rsidP="002B793B">
      <w:pPr>
        <w:ind w:firstLine="567"/>
        <w:rPr>
          <w:sz w:val="26"/>
          <w:szCs w:val="26"/>
        </w:rPr>
      </w:pPr>
    </w:p>
    <w:p w:rsidR="00A36903" w:rsidRPr="00B85C4B" w:rsidRDefault="00A36903" w:rsidP="002B793B">
      <w:pPr>
        <w:ind w:firstLine="567"/>
        <w:rPr>
          <w:sz w:val="26"/>
          <w:szCs w:val="26"/>
        </w:rPr>
      </w:pPr>
    </w:p>
    <w:p w:rsidR="00A36903" w:rsidRDefault="00130F3D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Нижний Новгород</w:t>
      </w:r>
      <w:r w:rsidR="005E3226">
        <w:rPr>
          <w:sz w:val="26"/>
          <w:szCs w:val="26"/>
        </w:rPr>
        <w:t>, 2023</w:t>
      </w:r>
      <w:r w:rsidR="00080E27" w:rsidRPr="00080E27">
        <w:rPr>
          <w:sz w:val="26"/>
          <w:szCs w:val="26"/>
        </w:rPr>
        <w:t>.</w:t>
      </w:r>
    </w:p>
    <w:p w:rsidR="00D03FF8" w:rsidRPr="00080E27" w:rsidRDefault="00D03FF8" w:rsidP="00080E27">
      <w:pPr>
        <w:jc w:val="center"/>
        <w:rPr>
          <w:sz w:val="26"/>
          <w:szCs w:val="26"/>
        </w:rPr>
      </w:pP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t>Основание выполнения работ</w:t>
      </w:r>
    </w:p>
    <w:p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C84ADB">
        <w:rPr>
          <w:sz w:val="26"/>
          <w:szCs w:val="26"/>
        </w:rPr>
        <w:t>Россети</w:t>
      </w:r>
      <w:proofErr w:type="spellEnd"/>
      <w:r w:rsidR="00C84ADB">
        <w:rPr>
          <w:sz w:val="26"/>
          <w:szCs w:val="26"/>
        </w:rPr>
        <w:t xml:space="preserve"> Центр</w:t>
      </w:r>
      <w:r w:rsidR="007474B0">
        <w:rPr>
          <w:sz w:val="26"/>
          <w:szCs w:val="26"/>
        </w:rPr>
        <w:t xml:space="preserve"> и Приволжье</w:t>
      </w:r>
      <w:r w:rsidRPr="00D26836">
        <w:rPr>
          <w:bCs/>
          <w:iCs/>
          <w:sz w:val="26"/>
          <w:szCs w:val="26"/>
        </w:rPr>
        <w:t>» – «</w:t>
      </w:r>
      <w:r w:rsidR="00130F3D">
        <w:rPr>
          <w:sz w:val="26"/>
          <w:szCs w:val="26"/>
        </w:rPr>
        <w:t>Нижновэнерго</w:t>
      </w:r>
      <w:r w:rsidRPr="00D26836">
        <w:rPr>
          <w:bCs/>
          <w:iCs/>
          <w:sz w:val="26"/>
          <w:szCs w:val="26"/>
        </w:rPr>
        <w:t>».</w:t>
      </w:r>
    </w:p>
    <w:p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5226"/>
      </w:tblGrid>
      <w:tr w:rsidR="00C66A76" w:rsidRPr="00D2683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175041" w:rsidRPr="00D26836" w:rsidTr="004D040C">
        <w:trPr>
          <w:cantSplit/>
          <w:trHeight w:val="516"/>
        </w:trPr>
        <w:tc>
          <w:tcPr>
            <w:tcW w:w="2237" w:type="pct"/>
            <w:vAlign w:val="center"/>
          </w:tcPr>
          <w:p w:rsidR="00175041" w:rsidRPr="00D26836" w:rsidRDefault="00175041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Нижегородская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41" w:rsidRPr="00D26836" w:rsidRDefault="00867DB8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Сергачский</w:t>
            </w:r>
            <w:proofErr w:type="spellEnd"/>
          </w:p>
        </w:tc>
      </w:tr>
    </w:tbl>
    <w:p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r w:rsidR="0069538C" w:rsidRPr="00D26836">
        <w:rPr>
          <w:bCs/>
          <w:sz w:val="26"/>
          <w:szCs w:val="26"/>
        </w:rPr>
        <w:t>обозначенных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«</w:t>
      </w:r>
      <w:r w:rsidR="00130F3D">
        <w:rPr>
          <w:sz w:val="26"/>
          <w:szCs w:val="26"/>
        </w:rPr>
        <w:t>Нижновэнерго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 xml:space="preserve">10 </w:t>
      </w:r>
      <w:proofErr w:type="spellStart"/>
      <w:r w:rsidRPr="004A27EE">
        <w:rPr>
          <w:sz w:val="26"/>
          <w:szCs w:val="26"/>
        </w:rPr>
        <w:t>кВ</w:t>
      </w:r>
      <w:proofErr w:type="spellEnd"/>
      <w:r w:rsidRPr="004A27EE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>) ра</w:t>
      </w:r>
      <w:r w:rsidR="00CA4839" w:rsidRPr="00B02AAB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B02AAB">
        <w:rPr>
          <w:bCs/>
          <w:sz w:val="26"/>
          <w:szCs w:val="26"/>
        </w:rPr>
        <w:t>кВ</w:t>
      </w:r>
      <w:proofErr w:type="spellEnd"/>
      <w:r w:rsidR="00CA4839"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B02AAB">
        <w:rPr>
          <w:sz w:val="26"/>
          <w:szCs w:val="26"/>
        </w:rPr>
        <w:t xml:space="preserve"> </w:t>
      </w:r>
      <w:r w:rsidR="00CE3848" w:rsidRPr="00CE3848">
        <w:rPr>
          <w:sz w:val="26"/>
          <w:szCs w:val="26"/>
        </w:rPr>
        <w:t>Нижегородской</w:t>
      </w:r>
      <w:r w:rsidRPr="00CE3848">
        <w:rPr>
          <w:sz w:val="26"/>
          <w:szCs w:val="26"/>
        </w:rPr>
        <w:t xml:space="preserve"> области.</w:t>
      </w:r>
      <w:r w:rsidRPr="00B02AAB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A47F65" w:rsidRPr="00A47F65" w:rsidRDefault="006A0A7A" w:rsidP="00A47F6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 w:rsidR="00A47F65">
        <w:rPr>
          <w:sz w:val="26"/>
          <w:szCs w:val="26"/>
        </w:rPr>
        <w:t>Реклоузер</w:t>
      </w:r>
      <w:proofErr w:type="spellEnd"/>
      <w:r w:rsidR="00A47F65">
        <w:rPr>
          <w:sz w:val="26"/>
          <w:szCs w:val="26"/>
        </w:rPr>
        <w:t xml:space="preserve">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D26836">
        <w:rPr>
          <w:bCs/>
          <w:iCs/>
          <w:sz w:val="26"/>
          <w:szCs w:val="26"/>
        </w:rPr>
        <w:t>Россети</w:t>
      </w:r>
      <w:proofErr w:type="spellEnd"/>
      <w:r w:rsidRPr="00D26836">
        <w:rPr>
          <w:bCs/>
          <w:iCs/>
          <w:sz w:val="26"/>
          <w:szCs w:val="26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</w:t>
      </w:r>
      <w:r w:rsidRPr="00B67778">
        <w:rPr>
          <w:bCs/>
          <w:iCs/>
          <w:sz w:val="26"/>
          <w:szCs w:val="26"/>
        </w:rPr>
        <w:lastRenderedPageBreak/>
        <w:t xml:space="preserve">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», а также а также иметь положительное заключение аттестационной комиссии ПАО «</w:t>
      </w:r>
      <w:proofErr w:type="spellStart"/>
      <w:r w:rsidRPr="001320A5">
        <w:rPr>
          <w:bCs/>
          <w:iCs/>
          <w:sz w:val="26"/>
          <w:szCs w:val="26"/>
        </w:rPr>
        <w:t>Россети</w:t>
      </w:r>
      <w:proofErr w:type="spellEnd"/>
      <w:r w:rsidRPr="001320A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CE3848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</w:t>
      </w:r>
      <w:r w:rsidRPr="00CE3848">
        <w:rPr>
          <w:bCs/>
          <w:iCs/>
          <w:sz w:val="26"/>
          <w:szCs w:val="26"/>
        </w:rPr>
        <w:t>обеспечивающего функции УСПД АСУЭ;</w:t>
      </w:r>
    </w:p>
    <w:p w:rsidR="00A47F65" w:rsidRPr="00CE3848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CE3848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CE3848">
        <w:rPr>
          <w:bCs/>
          <w:iCs/>
          <w:sz w:val="26"/>
          <w:szCs w:val="26"/>
        </w:rPr>
        <w:t>реклоузер</w:t>
      </w:r>
      <w:proofErr w:type="spellEnd"/>
      <w:r w:rsidRPr="00CE3848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:rsidR="009C0266" w:rsidRPr="00CE3848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CE3848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lastRenderedPageBreak/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:rsidTr="00B515A2">
        <w:trPr>
          <w:tblHeader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846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B515A2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730DE3" w:rsidRPr="008C51A3" w:rsidRDefault="0050706B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</w:t>
            </w:r>
            <w:r w:rsidR="00A02BE5" w:rsidRPr="008C51A3">
              <w:rPr>
                <w:sz w:val="26"/>
                <w:szCs w:val="26"/>
                <w:lang w:eastAsia="ru-RU"/>
              </w:rPr>
              <w:t>охранной зоне,</w:t>
            </w:r>
            <w:r w:rsidRPr="008C51A3">
              <w:rPr>
                <w:sz w:val="26"/>
                <w:szCs w:val="26"/>
                <w:lang w:eastAsia="ru-RU"/>
              </w:rPr>
              <w:t xml:space="preserve"> проектируемой ВЛ: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rPr>
          <w:trHeight w:val="241"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:rsidR="00730DE3" w:rsidRPr="00B515A2" w:rsidRDefault="00B515A2" w:rsidP="00B515A2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lastRenderedPageBreak/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 xml:space="preserve">опоры из модифицированного дисперсией многослойных углеродных </w:t>
      </w:r>
      <w:proofErr w:type="spellStart"/>
      <w:r w:rsidRPr="00B515A2">
        <w:rPr>
          <w:i/>
          <w:sz w:val="26"/>
          <w:szCs w:val="26"/>
        </w:rPr>
        <w:t>нанотрубок</w:t>
      </w:r>
      <w:proofErr w:type="spellEnd"/>
      <w:r w:rsidRPr="00B515A2">
        <w:rPr>
          <w:i/>
          <w:sz w:val="26"/>
          <w:szCs w:val="26"/>
        </w:rPr>
        <w:t xml:space="preserve"> железобетона согласно патенту ПАО «МРСК Центра и Приволжья</w:t>
      </w:r>
      <w:proofErr w:type="gramStart"/>
      <w:r w:rsidRPr="00B515A2">
        <w:rPr>
          <w:i/>
          <w:sz w:val="26"/>
          <w:szCs w:val="26"/>
        </w:rPr>
        <w:t>»</w:t>
      </w:r>
      <w:proofErr w:type="gramEnd"/>
      <w:r w:rsidRPr="00B515A2">
        <w:rPr>
          <w:i/>
          <w:sz w:val="26"/>
          <w:szCs w:val="26"/>
        </w:rPr>
        <w:t xml:space="preserve"> на полезную модель от 28.03.2014 №140055 «Опора ВЛ 0,4-10кВ модифицированная»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 w:rsidR="0037010B">
        <w:rPr>
          <w:bCs/>
          <w:sz w:val="26"/>
          <w:szCs w:val="26"/>
        </w:rPr>
        <w:t>.</w:t>
      </w:r>
    </w:p>
    <w:p w:rsidR="009F55F6" w:rsidRPr="00FA45B4" w:rsidRDefault="009F55F6" w:rsidP="00B515A2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673"/>
      </w:tblGrid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8C51A3" w:rsidRDefault="00730DE3" w:rsidP="00E96681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8C51A3">
              <w:rPr>
                <w:bCs/>
                <w:color w:val="000000"/>
                <w:sz w:val="26"/>
                <w:szCs w:val="26"/>
              </w:rPr>
              <w:t>О</w:t>
            </w:r>
            <w:r w:rsidR="00E96681">
              <w:rPr>
                <w:bCs/>
                <w:color w:val="000000"/>
                <w:sz w:val="26"/>
                <w:szCs w:val="26"/>
              </w:rPr>
              <w:t>О</w:t>
            </w:r>
            <w:r w:rsidRPr="008C51A3">
              <w:rPr>
                <w:bCs/>
                <w:color w:val="000000"/>
                <w:sz w:val="26"/>
                <w:szCs w:val="26"/>
              </w:rPr>
              <w:t>пределить</w:t>
            </w:r>
            <w:proofErr w:type="spellEnd"/>
            <w:r w:rsidRPr="008C51A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8C51A3" w:rsidRDefault="00E96681" w:rsidP="00E96681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т.ч</w:t>
      </w:r>
      <w:proofErr w:type="spellEnd"/>
      <w:r w:rsidRPr="00D26836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 xml:space="preserve">Требования к проектированию кабельных линий с изоляцией из сшитого полиэтилена (далее СПЭ): 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(размещен на сайте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Центр» / ПАО «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 xml:space="preserve">исключение неправомерного доступа к обрабатываемой информации, уничтожения такой информации, ее модифицирования, блокирования, копирования, </w:t>
      </w:r>
      <w:r w:rsidRPr="00BD4B1B">
        <w:rPr>
          <w:szCs w:val="26"/>
        </w:rPr>
        <w:lastRenderedPageBreak/>
        <w:t>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BD4B1B">
        <w:rPr>
          <w:sz w:val="26"/>
          <w:szCs w:val="26"/>
        </w:rPr>
        <w:t>Россети</w:t>
      </w:r>
      <w:proofErr w:type="spellEnd"/>
      <w:r w:rsidRPr="00BD4B1B">
        <w:rPr>
          <w:sz w:val="26"/>
          <w:szCs w:val="26"/>
        </w:rPr>
        <w:t>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:rsidR="00311D4C" w:rsidRPr="00323934" w:rsidRDefault="00311D4C" w:rsidP="00F00D97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Требования к проектной организации</w:t>
      </w:r>
    </w:p>
    <w:p w:rsidR="002C06CE" w:rsidRPr="002C06CE" w:rsidRDefault="005E3226" w:rsidP="002C06CE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подрядной организации учтены в извещении на закупку</w:t>
      </w:r>
    </w:p>
    <w:p w:rsidR="002C3625" w:rsidRPr="00D26836" w:rsidRDefault="002C3625" w:rsidP="00F00D97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</w:t>
      </w:r>
      <w:r w:rsidR="00F317CA" w:rsidRPr="00F317CA">
        <w:rPr>
          <w:sz w:val="26"/>
          <w:szCs w:val="26"/>
        </w:rPr>
        <w:t>ноябрь</w:t>
      </w:r>
      <w:r w:rsidR="005E3226" w:rsidRPr="00F317CA">
        <w:rPr>
          <w:sz w:val="26"/>
          <w:szCs w:val="26"/>
        </w:rPr>
        <w:t xml:space="preserve"> 2023 года</w:t>
      </w:r>
      <w:r w:rsidRPr="00F317CA">
        <w:rPr>
          <w:sz w:val="26"/>
          <w:szCs w:val="26"/>
        </w:rPr>
        <w:t xml:space="preserve">, окончание </w:t>
      </w:r>
      <w:r w:rsidR="00EC6C85" w:rsidRPr="00F317CA">
        <w:rPr>
          <w:sz w:val="26"/>
          <w:szCs w:val="26"/>
        </w:rPr>
        <w:t>–</w:t>
      </w:r>
      <w:r w:rsidR="00FE1A99">
        <w:rPr>
          <w:sz w:val="26"/>
          <w:szCs w:val="26"/>
        </w:rPr>
        <w:t xml:space="preserve"> март</w:t>
      </w:r>
      <w:r w:rsidR="00F317CA" w:rsidRPr="00F317CA">
        <w:rPr>
          <w:sz w:val="26"/>
          <w:szCs w:val="26"/>
        </w:rPr>
        <w:t xml:space="preserve"> 2024</w:t>
      </w:r>
      <w:r w:rsidR="005E3226" w:rsidRPr="00F317CA">
        <w:rPr>
          <w:sz w:val="26"/>
          <w:szCs w:val="26"/>
        </w:rPr>
        <w:t xml:space="preserve"> года;</w:t>
      </w:r>
      <w:r w:rsidR="00071677" w:rsidRPr="00F317CA">
        <w:rPr>
          <w:sz w:val="26"/>
          <w:szCs w:val="26"/>
        </w:rPr>
        <w:t xml:space="preserve"> </w:t>
      </w:r>
      <w:r w:rsidR="00965738" w:rsidRPr="00F317CA">
        <w:rPr>
          <w:sz w:val="26"/>
          <w:szCs w:val="26"/>
        </w:rPr>
        <w:t xml:space="preserve">Раздел </w:t>
      </w:r>
      <w:r w:rsidR="003C2F9D" w:rsidRPr="00F317CA">
        <w:rPr>
          <w:sz w:val="26"/>
          <w:szCs w:val="26"/>
        </w:rPr>
        <w:t>Документации</w:t>
      </w:r>
      <w:r w:rsidR="00965738" w:rsidRPr="00F317CA">
        <w:rPr>
          <w:sz w:val="26"/>
          <w:szCs w:val="26"/>
        </w:rPr>
        <w:t xml:space="preserve"> «</w:t>
      </w:r>
      <w:r w:rsidR="00BA16B3" w:rsidRPr="00F317CA">
        <w:rPr>
          <w:sz w:val="26"/>
          <w:szCs w:val="26"/>
        </w:rPr>
        <w:t>Основные технические решения</w:t>
      </w:r>
      <w:r w:rsidR="00965738" w:rsidRPr="00F317CA">
        <w:rPr>
          <w:sz w:val="26"/>
          <w:szCs w:val="26"/>
        </w:rPr>
        <w:t>»</w:t>
      </w:r>
      <w:r w:rsidR="00071677" w:rsidRPr="00F317CA">
        <w:rPr>
          <w:sz w:val="26"/>
          <w:szCs w:val="26"/>
        </w:rPr>
        <w:t xml:space="preserve"> (ОТР)</w:t>
      </w:r>
      <w:r w:rsidR="00BA16B3" w:rsidRPr="00F317CA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F317CA">
        <w:rPr>
          <w:sz w:val="26"/>
          <w:szCs w:val="26"/>
        </w:rPr>
        <w:t xml:space="preserve"> </w:t>
      </w:r>
      <w:r w:rsidR="00E63F10" w:rsidRPr="00F317CA">
        <w:rPr>
          <w:sz w:val="26"/>
          <w:szCs w:val="26"/>
        </w:rPr>
        <w:t xml:space="preserve">до </w:t>
      </w:r>
      <w:r w:rsidR="002F2553">
        <w:rPr>
          <w:sz w:val="26"/>
          <w:szCs w:val="26"/>
          <w:u w:val="single"/>
        </w:rPr>
        <w:t>29</w:t>
      </w:r>
      <w:r w:rsidR="00D32097" w:rsidRPr="00F317CA">
        <w:rPr>
          <w:sz w:val="26"/>
          <w:szCs w:val="26"/>
          <w:u w:val="single"/>
        </w:rPr>
        <w:t>.</w:t>
      </w:r>
      <w:r w:rsidR="002F2553">
        <w:rPr>
          <w:sz w:val="26"/>
          <w:szCs w:val="26"/>
          <w:u w:val="single"/>
        </w:rPr>
        <w:t>02</w:t>
      </w:r>
      <w:r w:rsidR="00D32097" w:rsidRPr="00F317CA">
        <w:rPr>
          <w:sz w:val="26"/>
          <w:szCs w:val="26"/>
          <w:u w:val="single"/>
        </w:rPr>
        <w:t>.</w:t>
      </w:r>
      <w:r w:rsidR="00FE1A99">
        <w:rPr>
          <w:sz w:val="26"/>
          <w:szCs w:val="26"/>
          <w:u w:val="single"/>
        </w:rPr>
        <w:t>2024</w:t>
      </w:r>
      <w:r w:rsidR="005E3226" w:rsidRPr="00F317CA">
        <w:rPr>
          <w:sz w:val="26"/>
          <w:szCs w:val="26"/>
          <w:u w:val="single"/>
        </w:rPr>
        <w:t xml:space="preserve"> года</w:t>
      </w:r>
    </w:p>
    <w:p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A12F84" w:rsidRPr="003C2F9D" w:rsidRDefault="00A12F84" w:rsidP="00772F43">
      <w:pPr>
        <w:spacing w:before="120" w:after="120"/>
        <w:ind w:firstLine="709"/>
        <w:rPr>
          <w:sz w:val="26"/>
          <w:szCs w:val="26"/>
        </w:rPr>
      </w:pP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  <w:bookmarkStart w:id="1" w:name="_GoBack"/>
      <w:bookmarkEnd w:id="1"/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lastRenderedPageBreak/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</w:t>
      </w:r>
      <w:proofErr w:type="spellStart"/>
      <w:r w:rsidRPr="00D26836">
        <w:rPr>
          <w:szCs w:val="26"/>
        </w:rPr>
        <w:t>Россети</w:t>
      </w:r>
      <w:proofErr w:type="spellEnd"/>
      <w:r w:rsidRPr="00D26836">
        <w:rPr>
          <w:szCs w:val="26"/>
        </w:rPr>
        <w:t>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D26836">
        <w:rPr>
          <w:szCs w:val="26"/>
          <w:lang w:eastAsia="en-US"/>
        </w:rPr>
        <w:t>Россети</w:t>
      </w:r>
      <w:proofErr w:type="spellEnd"/>
      <w:r w:rsidRPr="00D26836">
        <w:rPr>
          <w:szCs w:val="26"/>
          <w:lang w:eastAsia="en-US"/>
        </w:rPr>
        <w:t>» от 25.05.2020 №121 р);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lastRenderedPageBreak/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</w:t>
      </w:r>
      <w:proofErr w:type="spellStart"/>
      <w:r w:rsidRPr="00D26836">
        <w:rPr>
          <w:bCs/>
          <w:szCs w:val="26"/>
        </w:rPr>
        <w:t>Россети</w:t>
      </w:r>
      <w:proofErr w:type="spellEnd"/>
      <w:r w:rsidRPr="00D26836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 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C5D28" w:rsidRDefault="000C5D28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7"/>
        <w:gridCol w:w="1568"/>
        <w:gridCol w:w="2302"/>
      </w:tblGrid>
      <w:tr w:rsidR="00080E27" w:rsidRPr="00D75CCE" w:rsidTr="0076643B">
        <w:tc>
          <w:tcPr>
            <w:tcW w:w="5597" w:type="dxa"/>
          </w:tcPr>
          <w:p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 xml:space="preserve">Начальник управления технологического развития и </w:t>
            </w:r>
            <w:proofErr w:type="spellStart"/>
            <w:r w:rsidRPr="00080E27">
              <w:rPr>
                <w:sz w:val="26"/>
                <w:szCs w:val="26"/>
                <w:lang w:eastAsia="ru-RU"/>
              </w:rPr>
              <w:t>цифровизации</w:t>
            </w:r>
            <w:proofErr w:type="spellEnd"/>
          </w:p>
        </w:tc>
        <w:tc>
          <w:tcPr>
            <w:tcW w:w="1568" w:type="dxa"/>
            <w:shd w:val="clear" w:color="auto" w:fill="auto"/>
          </w:tcPr>
          <w:p w:rsidR="00080E27" w:rsidRPr="00080E27" w:rsidRDefault="008C6396" w:rsidP="004D040C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DD27945" wp14:editId="7E831B7D">
                  <wp:simplePos x="0" y="0"/>
                  <wp:positionH relativeFrom="column">
                    <wp:posOffset>-411480</wp:posOffset>
                  </wp:positionH>
                  <wp:positionV relativeFrom="paragraph">
                    <wp:posOffset>-135890</wp:posOffset>
                  </wp:positionV>
                  <wp:extent cx="1463040" cy="591185"/>
                  <wp:effectExtent l="0" t="0" r="381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591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080E27" w:rsidRPr="00080E27" w:rsidRDefault="000C5D28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t>Урутин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Е.И</w:t>
            </w:r>
            <w:r w:rsidR="00080E27" w:rsidRPr="00080E27">
              <w:rPr>
                <w:sz w:val="26"/>
                <w:szCs w:val="26"/>
                <w:lang w:eastAsia="ru-RU"/>
              </w:rPr>
              <w:t>.</w:t>
            </w: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12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F317CA">
        <w:rPr>
          <w:sz w:val="26"/>
          <w:szCs w:val="26"/>
          <w:lang w:eastAsia="ru-RU"/>
        </w:rPr>
        <w:lastRenderedPageBreak/>
        <w:t>Приложение №1</w:t>
      </w:r>
      <w:r w:rsidR="00E2074E" w:rsidRPr="00F317CA">
        <w:rPr>
          <w:sz w:val="26"/>
          <w:szCs w:val="26"/>
          <w:lang w:eastAsia="ru-RU"/>
        </w:rPr>
        <w:t xml:space="preserve"> </w:t>
      </w:r>
      <w:r w:rsidRPr="00F317CA">
        <w:rPr>
          <w:sz w:val="26"/>
          <w:szCs w:val="26"/>
          <w:lang w:eastAsia="ru-RU"/>
        </w:rPr>
        <w:t xml:space="preserve">к </w:t>
      </w:r>
      <w:r w:rsidR="00A61ED5" w:rsidRPr="00F317CA">
        <w:rPr>
          <w:sz w:val="26"/>
          <w:szCs w:val="26"/>
          <w:lang w:eastAsia="ru-RU"/>
        </w:rPr>
        <w:t>ТЗ/52</w:t>
      </w:r>
      <w:r w:rsidR="00825B93" w:rsidRPr="00F317CA">
        <w:rPr>
          <w:sz w:val="26"/>
          <w:szCs w:val="26"/>
          <w:lang w:eastAsia="ru-RU"/>
        </w:rPr>
        <w:t>/2023</w:t>
      </w:r>
      <w:r w:rsidR="00E96681" w:rsidRPr="00F317CA">
        <w:rPr>
          <w:sz w:val="26"/>
          <w:szCs w:val="26"/>
          <w:lang w:eastAsia="ru-RU"/>
        </w:rPr>
        <w:t>/</w:t>
      </w:r>
      <w:r w:rsidR="00825B93" w:rsidRPr="00F317CA">
        <w:rPr>
          <w:sz w:val="26"/>
          <w:szCs w:val="26"/>
          <w:lang w:eastAsia="ru-RU"/>
        </w:rPr>
        <w:t>1</w:t>
      </w:r>
      <w:r w:rsidR="00A61ED5" w:rsidRPr="00F317CA">
        <w:rPr>
          <w:sz w:val="26"/>
          <w:szCs w:val="26"/>
          <w:lang w:eastAsia="ru-RU"/>
        </w:rPr>
        <w:t>/1</w:t>
      </w:r>
    </w:p>
    <w:p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F317CA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0454F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BE408B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BE408B" w:rsidRDefault="00F317CA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Разъеди</w:t>
            </w:r>
            <w:r w:rsidR="00BE408B" w:rsidRPr="00BE408B">
              <w:rPr>
                <w:color w:val="000000"/>
                <w:sz w:val="26"/>
                <w:szCs w:val="26"/>
              </w:rPr>
              <w:t>нитель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:rsidR="00BE408B" w:rsidRPr="00BE408B" w:rsidRDefault="00867DB8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867DB8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E408B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BE408B" w:rsidRDefault="00F317CA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Замена масля</w:t>
            </w:r>
            <w:r w:rsidR="00BE408B" w:rsidRPr="00BE408B">
              <w:rPr>
                <w:color w:val="000000"/>
                <w:sz w:val="26"/>
                <w:szCs w:val="26"/>
              </w:rPr>
              <w:t>ных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:rsidR="00BE408B" w:rsidRPr="00BE408B" w:rsidRDefault="000454F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 xml:space="preserve">     </w:t>
      </w:r>
      <w:r w:rsidR="00675AB0" w:rsidRPr="00B1227E">
        <w:rPr>
          <w:sz w:val="26"/>
          <w:szCs w:val="26"/>
          <w:lang w:eastAsia="ru-RU"/>
        </w:rPr>
        <w:t>Приложение №</w:t>
      </w:r>
      <w:r w:rsidR="00023A11" w:rsidRPr="00B1227E">
        <w:rPr>
          <w:sz w:val="26"/>
          <w:szCs w:val="26"/>
          <w:lang w:eastAsia="ru-RU"/>
        </w:rPr>
        <w:t>2</w:t>
      </w:r>
      <w:r w:rsidR="00675AB0" w:rsidRPr="00B1227E">
        <w:rPr>
          <w:sz w:val="26"/>
          <w:szCs w:val="26"/>
          <w:lang w:eastAsia="ru-RU"/>
        </w:rPr>
        <w:t xml:space="preserve"> к </w:t>
      </w:r>
      <w:r w:rsidRPr="00B1227E">
        <w:rPr>
          <w:sz w:val="26"/>
          <w:szCs w:val="26"/>
          <w:lang w:eastAsia="ru-RU"/>
        </w:rPr>
        <w:t>ТЗ</w:t>
      </w:r>
      <w:r w:rsidR="00486832" w:rsidRPr="00B1227E">
        <w:rPr>
          <w:sz w:val="26"/>
          <w:szCs w:val="26"/>
          <w:lang w:eastAsia="ru-RU"/>
        </w:rPr>
        <w:t>/52</w:t>
      </w:r>
      <w:r w:rsidR="005B3229" w:rsidRPr="00B1227E">
        <w:rPr>
          <w:sz w:val="26"/>
          <w:szCs w:val="26"/>
          <w:lang w:eastAsia="ru-RU"/>
        </w:rPr>
        <w:t>/2023</w:t>
      </w:r>
      <w:r w:rsidR="00486832" w:rsidRPr="00B1227E">
        <w:rPr>
          <w:sz w:val="26"/>
          <w:szCs w:val="26"/>
          <w:lang w:eastAsia="ru-RU"/>
        </w:rPr>
        <w:t>/</w:t>
      </w:r>
      <w:r w:rsidR="005B3229" w:rsidRPr="00B1227E">
        <w:rPr>
          <w:sz w:val="26"/>
          <w:szCs w:val="26"/>
          <w:lang w:eastAsia="ru-RU"/>
        </w:rPr>
        <w:t>1</w:t>
      </w:r>
      <w:r w:rsidR="00486832" w:rsidRPr="00B1227E">
        <w:rPr>
          <w:sz w:val="26"/>
          <w:szCs w:val="26"/>
          <w:lang w:eastAsia="ru-RU"/>
        </w:rPr>
        <w:t>/1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010AF291" wp14:editId="010AF292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D6D" w:rsidRDefault="00854D6D" w:rsidP="00226092">
      <w:r>
        <w:separator/>
      </w:r>
    </w:p>
  </w:endnote>
  <w:endnote w:type="continuationSeparator" w:id="0">
    <w:p w:rsidR="00854D6D" w:rsidRDefault="00854D6D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553">
          <w:rPr>
            <w:noProof/>
          </w:rPr>
          <w:t>21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D6D" w:rsidRDefault="00854D6D" w:rsidP="00226092">
      <w:r>
        <w:separator/>
      </w:r>
    </w:p>
  </w:footnote>
  <w:footnote w:type="continuationSeparator" w:id="0">
    <w:p w:rsidR="00854D6D" w:rsidRDefault="00854D6D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454FC"/>
    <w:rsid w:val="00071677"/>
    <w:rsid w:val="00072222"/>
    <w:rsid w:val="00080E27"/>
    <w:rsid w:val="00084C22"/>
    <w:rsid w:val="00085F63"/>
    <w:rsid w:val="00095F33"/>
    <w:rsid w:val="000A096B"/>
    <w:rsid w:val="000A5A7F"/>
    <w:rsid w:val="000A7D06"/>
    <w:rsid w:val="000B1631"/>
    <w:rsid w:val="000B4BC7"/>
    <w:rsid w:val="000B79AC"/>
    <w:rsid w:val="000B7BDE"/>
    <w:rsid w:val="000C5D28"/>
    <w:rsid w:val="000D4CEC"/>
    <w:rsid w:val="000D71A9"/>
    <w:rsid w:val="000E2A12"/>
    <w:rsid w:val="000F36E4"/>
    <w:rsid w:val="0011057B"/>
    <w:rsid w:val="001226DC"/>
    <w:rsid w:val="001235AF"/>
    <w:rsid w:val="001277A4"/>
    <w:rsid w:val="00130C11"/>
    <w:rsid w:val="00130F3D"/>
    <w:rsid w:val="001320A5"/>
    <w:rsid w:val="00133ED6"/>
    <w:rsid w:val="001436E3"/>
    <w:rsid w:val="001513A4"/>
    <w:rsid w:val="00162A7F"/>
    <w:rsid w:val="00167B17"/>
    <w:rsid w:val="00170F77"/>
    <w:rsid w:val="00175041"/>
    <w:rsid w:val="001768EA"/>
    <w:rsid w:val="00183767"/>
    <w:rsid w:val="0018377A"/>
    <w:rsid w:val="001840C8"/>
    <w:rsid w:val="00187EA0"/>
    <w:rsid w:val="001925D9"/>
    <w:rsid w:val="00195676"/>
    <w:rsid w:val="00197292"/>
    <w:rsid w:val="001A46E7"/>
    <w:rsid w:val="001C7A0A"/>
    <w:rsid w:val="001E1AB6"/>
    <w:rsid w:val="001E2FA9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A15"/>
    <w:rsid w:val="002A3C95"/>
    <w:rsid w:val="002B793B"/>
    <w:rsid w:val="002C06CE"/>
    <w:rsid w:val="002C3625"/>
    <w:rsid w:val="002D0334"/>
    <w:rsid w:val="002D47B9"/>
    <w:rsid w:val="002D66E6"/>
    <w:rsid w:val="002E16E0"/>
    <w:rsid w:val="002E32A2"/>
    <w:rsid w:val="002F2553"/>
    <w:rsid w:val="002F6533"/>
    <w:rsid w:val="003070DC"/>
    <w:rsid w:val="00311D4C"/>
    <w:rsid w:val="003224EB"/>
    <w:rsid w:val="00323405"/>
    <w:rsid w:val="00323934"/>
    <w:rsid w:val="00326A70"/>
    <w:rsid w:val="00333B4E"/>
    <w:rsid w:val="003568C2"/>
    <w:rsid w:val="00357068"/>
    <w:rsid w:val="00366039"/>
    <w:rsid w:val="0037010B"/>
    <w:rsid w:val="00370D0F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26F9C"/>
    <w:rsid w:val="00433EC8"/>
    <w:rsid w:val="00440A61"/>
    <w:rsid w:val="0044190D"/>
    <w:rsid w:val="00442DA0"/>
    <w:rsid w:val="004455DB"/>
    <w:rsid w:val="004527D2"/>
    <w:rsid w:val="00453D15"/>
    <w:rsid w:val="004545BD"/>
    <w:rsid w:val="00456D98"/>
    <w:rsid w:val="00457BF0"/>
    <w:rsid w:val="00474E5F"/>
    <w:rsid w:val="0047668B"/>
    <w:rsid w:val="0048084E"/>
    <w:rsid w:val="00486832"/>
    <w:rsid w:val="004A27EE"/>
    <w:rsid w:val="004B165F"/>
    <w:rsid w:val="004B1EAA"/>
    <w:rsid w:val="004B76CE"/>
    <w:rsid w:val="004C5A39"/>
    <w:rsid w:val="004D040C"/>
    <w:rsid w:val="004D0D0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EFD"/>
    <w:rsid w:val="00541F5A"/>
    <w:rsid w:val="00556D10"/>
    <w:rsid w:val="005633B0"/>
    <w:rsid w:val="00563FBC"/>
    <w:rsid w:val="00567E4F"/>
    <w:rsid w:val="00575BCA"/>
    <w:rsid w:val="00581DA8"/>
    <w:rsid w:val="00591D3A"/>
    <w:rsid w:val="00592649"/>
    <w:rsid w:val="00593B67"/>
    <w:rsid w:val="005B3229"/>
    <w:rsid w:val="005B3EEA"/>
    <w:rsid w:val="005B5E09"/>
    <w:rsid w:val="005C0370"/>
    <w:rsid w:val="005C54EE"/>
    <w:rsid w:val="005D1CF8"/>
    <w:rsid w:val="005D2741"/>
    <w:rsid w:val="005D36EA"/>
    <w:rsid w:val="005D442F"/>
    <w:rsid w:val="005D4D56"/>
    <w:rsid w:val="005E3226"/>
    <w:rsid w:val="005E4EB4"/>
    <w:rsid w:val="005E6C8A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7CC4"/>
    <w:rsid w:val="006C0066"/>
    <w:rsid w:val="006D2A1B"/>
    <w:rsid w:val="006E0D1F"/>
    <w:rsid w:val="006F1833"/>
    <w:rsid w:val="0070275B"/>
    <w:rsid w:val="00703994"/>
    <w:rsid w:val="00703F59"/>
    <w:rsid w:val="00704B3A"/>
    <w:rsid w:val="00707E82"/>
    <w:rsid w:val="00730DE3"/>
    <w:rsid w:val="007329A3"/>
    <w:rsid w:val="00737BB4"/>
    <w:rsid w:val="00741A43"/>
    <w:rsid w:val="00745F0C"/>
    <w:rsid w:val="007474B0"/>
    <w:rsid w:val="00754400"/>
    <w:rsid w:val="00760316"/>
    <w:rsid w:val="007613D6"/>
    <w:rsid w:val="0076311A"/>
    <w:rsid w:val="007661DD"/>
    <w:rsid w:val="0076643B"/>
    <w:rsid w:val="00772F43"/>
    <w:rsid w:val="007B4897"/>
    <w:rsid w:val="007C4CE2"/>
    <w:rsid w:val="007D5C39"/>
    <w:rsid w:val="007D6AD0"/>
    <w:rsid w:val="00814536"/>
    <w:rsid w:val="00825B93"/>
    <w:rsid w:val="00826A4D"/>
    <w:rsid w:val="00827A55"/>
    <w:rsid w:val="008401C8"/>
    <w:rsid w:val="008515FF"/>
    <w:rsid w:val="008518DA"/>
    <w:rsid w:val="00854B80"/>
    <w:rsid w:val="00854D6D"/>
    <w:rsid w:val="008551C1"/>
    <w:rsid w:val="00856481"/>
    <w:rsid w:val="00861361"/>
    <w:rsid w:val="00862F03"/>
    <w:rsid w:val="00867DB8"/>
    <w:rsid w:val="00874202"/>
    <w:rsid w:val="00875D7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C6396"/>
    <w:rsid w:val="008D51A6"/>
    <w:rsid w:val="008E4834"/>
    <w:rsid w:val="008E61AF"/>
    <w:rsid w:val="008F0D53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52979"/>
    <w:rsid w:val="00962BC3"/>
    <w:rsid w:val="00965738"/>
    <w:rsid w:val="00970171"/>
    <w:rsid w:val="0098070B"/>
    <w:rsid w:val="00981BAA"/>
    <w:rsid w:val="00983AAA"/>
    <w:rsid w:val="00984055"/>
    <w:rsid w:val="00984933"/>
    <w:rsid w:val="00987C1D"/>
    <w:rsid w:val="00991180"/>
    <w:rsid w:val="009C0266"/>
    <w:rsid w:val="009C20D7"/>
    <w:rsid w:val="009D4899"/>
    <w:rsid w:val="009E6568"/>
    <w:rsid w:val="009F44C1"/>
    <w:rsid w:val="009F55F6"/>
    <w:rsid w:val="00A01EAD"/>
    <w:rsid w:val="00A02BE5"/>
    <w:rsid w:val="00A12F84"/>
    <w:rsid w:val="00A1342B"/>
    <w:rsid w:val="00A14A8F"/>
    <w:rsid w:val="00A17898"/>
    <w:rsid w:val="00A2620E"/>
    <w:rsid w:val="00A30FA6"/>
    <w:rsid w:val="00A36903"/>
    <w:rsid w:val="00A3704B"/>
    <w:rsid w:val="00A42FB7"/>
    <w:rsid w:val="00A45159"/>
    <w:rsid w:val="00A47F65"/>
    <w:rsid w:val="00A50486"/>
    <w:rsid w:val="00A61ED5"/>
    <w:rsid w:val="00A71D9B"/>
    <w:rsid w:val="00A80081"/>
    <w:rsid w:val="00AA44E2"/>
    <w:rsid w:val="00AC0525"/>
    <w:rsid w:val="00AD417E"/>
    <w:rsid w:val="00AE09E7"/>
    <w:rsid w:val="00AE161A"/>
    <w:rsid w:val="00AE5CA5"/>
    <w:rsid w:val="00AF2270"/>
    <w:rsid w:val="00B00D58"/>
    <w:rsid w:val="00B02AAB"/>
    <w:rsid w:val="00B04F62"/>
    <w:rsid w:val="00B1227E"/>
    <w:rsid w:val="00B12F56"/>
    <w:rsid w:val="00B176E2"/>
    <w:rsid w:val="00B23C13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85C4B"/>
    <w:rsid w:val="00B965DF"/>
    <w:rsid w:val="00BA16B3"/>
    <w:rsid w:val="00BA6CA6"/>
    <w:rsid w:val="00BB2A89"/>
    <w:rsid w:val="00BB4793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0770"/>
    <w:rsid w:val="00C21579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B6AE7"/>
    <w:rsid w:val="00CC4A61"/>
    <w:rsid w:val="00CE198E"/>
    <w:rsid w:val="00CE3848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44509"/>
    <w:rsid w:val="00D72D03"/>
    <w:rsid w:val="00D7474C"/>
    <w:rsid w:val="00D769C0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956"/>
    <w:rsid w:val="00EA3AB9"/>
    <w:rsid w:val="00EA3BA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317CA"/>
    <w:rsid w:val="00F369C5"/>
    <w:rsid w:val="00F7790D"/>
    <w:rsid w:val="00F8293C"/>
    <w:rsid w:val="00F86353"/>
    <w:rsid w:val="00F86C59"/>
    <w:rsid w:val="00F93104"/>
    <w:rsid w:val="00F94F44"/>
    <w:rsid w:val="00F9545C"/>
    <w:rsid w:val="00F97537"/>
    <w:rsid w:val="00FA1B65"/>
    <w:rsid w:val="00FA45B4"/>
    <w:rsid w:val="00FB2DBF"/>
    <w:rsid w:val="00FB2F61"/>
    <w:rsid w:val="00FB43A2"/>
    <w:rsid w:val="00FC2EA6"/>
    <w:rsid w:val="00FC3960"/>
    <w:rsid w:val="00FC6D71"/>
    <w:rsid w:val="00FC7D51"/>
    <w:rsid w:val="00FD1465"/>
    <w:rsid w:val="00FE0E54"/>
    <w:rsid w:val="00FE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EAA4E2B"/>
  <w15:docId w15:val="{99846E7F-D416-4D15-B7AA-0F453240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C5865-1690-40BF-8293-FABD56130295}"/>
</file>

<file path=customXml/itemProps2.xml><?xml version="1.0" encoding="utf-8"?>
<ds:datastoreItem xmlns:ds="http://schemas.openxmlformats.org/officeDocument/2006/customXml" ds:itemID="{E4F5F42C-E137-473E-8C40-3DF109CF0A5E}"/>
</file>

<file path=customXml/itemProps3.xml><?xml version="1.0" encoding="utf-8"?>
<ds:datastoreItem xmlns:ds="http://schemas.openxmlformats.org/officeDocument/2006/customXml" ds:itemID="{03F153DC-717C-414A-B9B6-241BC251F247}"/>
</file>

<file path=customXml/itemProps4.xml><?xml version="1.0" encoding="utf-8"?>
<ds:datastoreItem xmlns:ds="http://schemas.openxmlformats.org/officeDocument/2006/customXml" ds:itemID="{2A0C53B6-1776-4AF2-A3B9-8E9031BA64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22</Pages>
  <Words>7350</Words>
  <Characters>41899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Карасюк Альберт Альбертович</dc:creator>
  <cp:keywords/>
  <dc:description/>
  <cp:lastModifiedBy>Смирнов Сергей Николаевич</cp:lastModifiedBy>
  <cp:revision>14</cp:revision>
  <cp:lastPrinted>2023-10-11T08:22:00Z</cp:lastPrinted>
  <dcterms:created xsi:type="dcterms:W3CDTF">2023-01-30T07:42:00Z</dcterms:created>
  <dcterms:modified xsi:type="dcterms:W3CDTF">2023-10-12T08:45:00Z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